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652FF" w14:textId="455969E2" w:rsidR="00970289" w:rsidRDefault="00970289" w:rsidP="00970289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970289">
        <w:rPr>
          <w:rFonts w:ascii="Arial" w:hAnsi="Arial" w:cs="Arial"/>
          <w:b/>
          <w:bCs/>
          <w:sz w:val="24"/>
          <w:szCs w:val="24"/>
        </w:rPr>
        <w:t>FORMULARZ OFERTOWY</w:t>
      </w:r>
      <w:r w:rsidR="008D762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26AF6A6" w14:textId="77777777" w:rsidR="00970289" w:rsidRPr="00970289" w:rsidRDefault="00970289" w:rsidP="00970289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1765"/>
        <w:gridCol w:w="1729"/>
        <w:gridCol w:w="173"/>
        <w:gridCol w:w="392"/>
        <w:gridCol w:w="837"/>
        <w:gridCol w:w="2212"/>
        <w:gridCol w:w="1344"/>
      </w:tblGrid>
      <w:tr w:rsidR="00970289" w:rsidRPr="004C10DF" w14:paraId="297A8F6D" w14:textId="77777777" w:rsidTr="008D7624"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51B71" w14:textId="77777777" w:rsidR="00970289" w:rsidRPr="004C10DF" w:rsidRDefault="00970289" w:rsidP="004C10DF">
            <w:pPr>
              <w:pStyle w:val="Akapitzlist"/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DANE WYKONAWCY</w:t>
            </w:r>
          </w:p>
        </w:tc>
      </w:tr>
      <w:tr w:rsidR="00970289" w:rsidRPr="004C10DF" w14:paraId="03406540" w14:textId="77777777" w:rsidTr="008D7624">
        <w:tc>
          <w:tcPr>
            <w:tcW w:w="99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DD061D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Nazwa, forma prawna Wykonawcy:</w:t>
            </w:r>
          </w:p>
        </w:tc>
      </w:tr>
      <w:tr w:rsidR="00970289" w:rsidRPr="004C10DF" w14:paraId="773A91A8" w14:textId="77777777" w:rsidTr="008D7624">
        <w:tc>
          <w:tcPr>
            <w:tcW w:w="55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78EC24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ul.:</w:t>
            </w:r>
          </w:p>
        </w:tc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07FB25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kod pocztowy:</w:t>
            </w:r>
          </w:p>
        </w:tc>
      </w:tr>
      <w:tr w:rsidR="00970289" w:rsidRPr="004C10DF" w14:paraId="121649C9" w14:textId="77777777" w:rsidTr="008D7624">
        <w:tc>
          <w:tcPr>
            <w:tcW w:w="55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2C45B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miejscowość:</w:t>
            </w:r>
          </w:p>
        </w:tc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63A74F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województwo:</w:t>
            </w:r>
          </w:p>
        </w:tc>
      </w:tr>
      <w:tr w:rsidR="00970289" w:rsidRPr="004C10DF" w14:paraId="0538953E" w14:textId="77777777" w:rsidTr="008D7624">
        <w:tc>
          <w:tcPr>
            <w:tcW w:w="55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194D74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BD4623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970289" w:rsidRPr="004C10DF" w14:paraId="312E2E23" w14:textId="77777777" w:rsidTr="008D7624"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6C22DFC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NIP: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6AFACF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D249E02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E7F28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CF0DF80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numer KRS: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AED4B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70289" w:rsidRPr="004C10DF" w14:paraId="27DBCAFE" w14:textId="77777777" w:rsidTr="008D7624"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ACD107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Numer rachunku bankowego:</w:t>
            </w:r>
          </w:p>
        </w:tc>
      </w:tr>
      <w:tr w:rsidR="00970289" w:rsidRPr="004C10DF" w14:paraId="4DCC8B10" w14:textId="77777777" w:rsidTr="008D7624"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36C2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DANE DOTYCZĄCE POSTĘPOWANIA</w:t>
            </w:r>
          </w:p>
        </w:tc>
      </w:tr>
      <w:tr w:rsidR="00970289" w:rsidRPr="004C10DF" w14:paraId="03BA1662" w14:textId="77777777" w:rsidTr="008D7624"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33CA5" w14:textId="77777777" w:rsidR="0052732C" w:rsidRDefault="00970289" w:rsidP="0052732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2732C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zamówienia:</w:t>
            </w:r>
            <w:r w:rsidRPr="005273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FFD5CE" w14:textId="25E12D75" w:rsidR="00970289" w:rsidRPr="0052732C" w:rsidRDefault="008D7624" w:rsidP="0052732C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7624">
              <w:rPr>
                <w:rFonts w:ascii="Arial" w:hAnsi="Arial" w:cs="Arial"/>
                <w:b/>
                <w:bCs/>
                <w:sz w:val="20"/>
                <w:szCs w:val="20"/>
              </w:rPr>
              <w:t>ZIMOWE UTRZYMANIE DRÓG GMINNYCH NA TERENIE GMINY MIKOŁÓW W SEZONIE 2024/2025</w:t>
            </w:r>
          </w:p>
        </w:tc>
      </w:tr>
      <w:tr w:rsidR="008D7624" w:rsidRPr="004C10DF" w14:paraId="1E179F58" w14:textId="77777777" w:rsidTr="008D7624"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2261" w14:textId="7C242046" w:rsidR="008D7624" w:rsidRPr="0052732C" w:rsidRDefault="008D7624" w:rsidP="0052732C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Dotyczy części </w:t>
            </w:r>
            <w:r w:rsidRPr="008D762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Wykonawca wypełnia szare pole wpisując której części oferta dotyczy</w:t>
            </w:r>
          </w:p>
        </w:tc>
        <w:tc>
          <w:tcPr>
            <w:tcW w:w="4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C9E9B5" w14:textId="227C52D9" w:rsidR="008D7624" w:rsidRPr="0052732C" w:rsidRDefault="008D7624" w:rsidP="0052732C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70289" w:rsidRPr="004C10DF" w14:paraId="3CE03B84" w14:textId="77777777" w:rsidTr="008D7624"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95936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Tryb postępowania:</w:t>
            </w:r>
            <w:r w:rsidRPr="004C10DF">
              <w:rPr>
                <w:rFonts w:ascii="Arial" w:hAnsi="Arial" w:cs="Arial"/>
                <w:sz w:val="20"/>
                <w:szCs w:val="20"/>
              </w:rPr>
              <w:t xml:space="preserve"> tryb podstawowy art. 275 ust 1 ustawy </w:t>
            </w:r>
            <w:proofErr w:type="spellStart"/>
            <w:r w:rsidRPr="004C10DF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</w:p>
        </w:tc>
      </w:tr>
    </w:tbl>
    <w:p w14:paraId="01581B10" w14:textId="77777777" w:rsidR="00BC3DB7" w:rsidRDefault="00BC3DB7" w:rsidP="00970289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2C12DBB4" w14:textId="77777777" w:rsidR="00970289" w:rsidRPr="00EC4A49" w:rsidRDefault="00970289" w:rsidP="00970289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6A834648" w14:textId="77777777" w:rsidR="004706E5" w:rsidRPr="00EC4A49" w:rsidRDefault="004706E5" w:rsidP="00970289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492C1ED8" w14:textId="77777777" w:rsidR="00911CC9" w:rsidRPr="00EC4A49" w:rsidRDefault="00970289" w:rsidP="00970289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  <w:bookmarkStart w:id="0" w:name="_Hlk9242176"/>
      <w:bookmarkStart w:id="1" w:name="_Hlk46391371"/>
      <w:r>
        <w:rPr>
          <w:rFonts w:ascii="Arial" w:hAnsi="Arial" w:cs="Arial"/>
          <w:b/>
          <w:sz w:val="20"/>
          <w:szCs w:val="20"/>
        </w:rPr>
        <w:t>Kryterium oceny ofert: CENA OFERTOWA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130"/>
        <w:gridCol w:w="1697"/>
        <w:gridCol w:w="15"/>
        <w:gridCol w:w="1119"/>
        <w:gridCol w:w="15"/>
        <w:gridCol w:w="1544"/>
        <w:gridCol w:w="1985"/>
        <w:gridCol w:w="1559"/>
      </w:tblGrid>
      <w:tr w:rsidR="008D7624" w:rsidRPr="00EC4A49" w14:paraId="4554107F" w14:textId="7BB68E99" w:rsidTr="008D7624">
        <w:trPr>
          <w:trHeight w:val="877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CA82F2B" w14:textId="77777777" w:rsidR="008D7624" w:rsidRPr="00EC4A49" w:rsidRDefault="008D7624" w:rsidP="0052732C">
            <w:pPr>
              <w:spacing w:after="0" w:line="240" w:lineRule="auto"/>
              <w:ind w:left="-784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bookmarkStart w:id="2" w:name="_Hlk178849448"/>
            <w:bookmarkEnd w:id="0"/>
            <w:r w:rsidRPr="00EC4A4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1B265146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808BD4D" w14:textId="6EF48712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Szacowana ilość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5308C3" w14:textId="5EA07CB2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Stawka </w:t>
            </w:r>
            <w:r w:rsidRPr="00EC4A4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jedn. brutto</w:t>
            </w:r>
          </w:p>
          <w:p w14:paraId="76842037" w14:textId="24B33098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FBBDE82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Łączna wartość brutto </w:t>
            </w:r>
          </w:p>
        </w:tc>
        <w:tc>
          <w:tcPr>
            <w:tcW w:w="1559" w:type="dxa"/>
          </w:tcPr>
          <w:p w14:paraId="258972B4" w14:textId="291EE5AA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bookmarkEnd w:id="2"/>
      <w:tr w:rsidR="008D7624" w:rsidRPr="00EC4A49" w14:paraId="7363BC4B" w14:textId="77777777" w:rsidTr="008D7624">
        <w:trPr>
          <w:trHeight w:val="324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4509A7DC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  <w:t>1</w:t>
            </w:r>
          </w:p>
        </w:tc>
        <w:tc>
          <w:tcPr>
            <w:tcW w:w="3842" w:type="dxa"/>
            <w:gridSpan w:val="3"/>
            <w:shd w:val="clear" w:color="auto" w:fill="auto"/>
            <w:vAlign w:val="center"/>
          </w:tcPr>
          <w:p w14:paraId="1E7986F4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3B04ED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  <w:t>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E38BA1B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  <w:t>4</w:t>
            </w:r>
          </w:p>
        </w:tc>
        <w:tc>
          <w:tcPr>
            <w:tcW w:w="1985" w:type="dxa"/>
          </w:tcPr>
          <w:p w14:paraId="5E5BFB7D" w14:textId="15950BA8" w:rsidR="008D7624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  <w:t>5 (3x4)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5134D0" w14:textId="09F4D6F2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pl-PL"/>
              </w:rPr>
              <w:t>6</w:t>
            </w:r>
          </w:p>
        </w:tc>
      </w:tr>
      <w:tr w:rsidR="008D7624" w:rsidRPr="00EC4A49" w14:paraId="202A13E9" w14:textId="77777777" w:rsidTr="008D7624">
        <w:trPr>
          <w:trHeight w:val="801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543B73F1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42" w:type="dxa"/>
            <w:gridSpan w:val="3"/>
            <w:shd w:val="clear" w:color="auto" w:fill="auto"/>
            <w:vAlign w:val="center"/>
          </w:tcPr>
          <w:p w14:paraId="07DBD792" w14:textId="42A614B0" w:rsidR="008D7624" w:rsidRPr="008D7624" w:rsidRDefault="008D7624" w:rsidP="008D76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D7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134" w:type="dxa"/>
            <w:gridSpan w:val="2"/>
            <w:vAlign w:val="center"/>
          </w:tcPr>
          <w:p w14:paraId="17E9A88D" w14:textId="5793C2F0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 dni</w:t>
            </w:r>
          </w:p>
        </w:tc>
        <w:tc>
          <w:tcPr>
            <w:tcW w:w="1544" w:type="dxa"/>
            <w:shd w:val="clear" w:color="auto" w:fill="auto"/>
          </w:tcPr>
          <w:p w14:paraId="020B53B0" w14:textId="77777777" w:rsidR="008D7624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9F3D8A6" w14:textId="545A980F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190,00 zł / dzień </w:t>
            </w:r>
          </w:p>
        </w:tc>
        <w:tc>
          <w:tcPr>
            <w:tcW w:w="1985" w:type="dxa"/>
          </w:tcPr>
          <w:p w14:paraId="47DCC92C" w14:textId="77777777" w:rsidR="008D7624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B4B44DD" w14:textId="7A12C36C" w:rsidR="008D7624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19 000,00</w:t>
            </w:r>
          </w:p>
        </w:tc>
        <w:tc>
          <w:tcPr>
            <w:tcW w:w="1559" w:type="dxa"/>
            <w:shd w:val="clear" w:color="auto" w:fill="auto"/>
          </w:tcPr>
          <w:p w14:paraId="32C2F422" w14:textId="09CBD231" w:rsidR="008D7624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5CC7825" w14:textId="4048174A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23%</w:t>
            </w:r>
          </w:p>
        </w:tc>
      </w:tr>
      <w:tr w:rsidR="008D7624" w:rsidRPr="00EC4A49" w14:paraId="19C6E5A7" w14:textId="77777777" w:rsidTr="008D7624">
        <w:trPr>
          <w:trHeight w:val="780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94A9DC6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842" w:type="dxa"/>
            <w:gridSpan w:val="3"/>
            <w:shd w:val="clear" w:color="auto" w:fill="auto"/>
            <w:vAlign w:val="center"/>
          </w:tcPr>
          <w:p w14:paraId="0E937D64" w14:textId="05D8A298" w:rsidR="008D7624" w:rsidRPr="00EC4A49" w:rsidRDefault="008D7624" w:rsidP="005273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8D762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usługa odśnieżania i zwalczania gołoledzi</w:t>
            </w:r>
          </w:p>
        </w:tc>
        <w:tc>
          <w:tcPr>
            <w:tcW w:w="1134" w:type="dxa"/>
            <w:gridSpan w:val="2"/>
            <w:vAlign w:val="center"/>
          </w:tcPr>
          <w:p w14:paraId="4B3E0B3E" w14:textId="01C9EEFA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160 godz.</w:t>
            </w:r>
          </w:p>
        </w:tc>
        <w:tc>
          <w:tcPr>
            <w:tcW w:w="1544" w:type="dxa"/>
            <w:shd w:val="clear" w:color="auto" w:fill="D9D9D9"/>
          </w:tcPr>
          <w:p w14:paraId="26421FEB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D9D9D9"/>
          </w:tcPr>
          <w:p w14:paraId="5EAC56A3" w14:textId="77777777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14:paraId="27F4E88D" w14:textId="77777777" w:rsidR="008D7624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B092B17" w14:textId="47C893A8" w:rsidR="008D7624" w:rsidRPr="00EC4A49" w:rsidRDefault="008D7624" w:rsidP="0054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8%</w:t>
            </w:r>
          </w:p>
        </w:tc>
      </w:tr>
      <w:tr w:rsidR="008D7624" w:rsidRPr="00EC4A49" w14:paraId="5DEF942F" w14:textId="77777777" w:rsidTr="008D7624">
        <w:trPr>
          <w:trHeight w:val="780"/>
          <w:jc w:val="center"/>
        </w:trPr>
        <w:tc>
          <w:tcPr>
            <w:tcW w:w="2551" w:type="dxa"/>
            <w:gridSpan w:val="2"/>
            <w:shd w:val="clear" w:color="auto" w:fill="D9D9D9"/>
          </w:tcPr>
          <w:p w14:paraId="3F32AABE" w14:textId="77777777" w:rsidR="008D7624" w:rsidRPr="00EC4A49" w:rsidRDefault="008D7624" w:rsidP="005273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934" w:type="dxa"/>
            <w:gridSpan w:val="7"/>
            <w:shd w:val="clear" w:color="auto" w:fill="D9D9D9"/>
          </w:tcPr>
          <w:p w14:paraId="79200F15" w14:textId="655178E5" w:rsidR="008D7624" w:rsidRPr="00EC4A49" w:rsidRDefault="008D7624" w:rsidP="005273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C4A4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</w:t>
            </w:r>
            <w:r w:rsidRPr="00EC4A4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Razem wartość oferty                  </w:t>
            </w:r>
            <w:r w:rsidRPr="00EC4A4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………………………..                      </w:t>
            </w:r>
          </w:p>
        </w:tc>
      </w:tr>
    </w:tbl>
    <w:bookmarkEnd w:id="1"/>
    <w:p w14:paraId="08B223B2" w14:textId="184E416C" w:rsidR="002D759A" w:rsidRDefault="0052732C" w:rsidP="0052732C">
      <w:pPr>
        <w:pStyle w:val="Akapitzlist"/>
        <w:spacing w:before="120" w:after="0" w:line="240" w:lineRule="auto"/>
        <w:ind w:left="0"/>
        <w:rPr>
          <w:rFonts w:ascii="Arial" w:hAnsi="Arial" w:cs="Arial"/>
          <w:b/>
          <w:bCs/>
          <w:sz w:val="20"/>
          <w:szCs w:val="20"/>
        </w:rPr>
      </w:pPr>
      <w:r w:rsidRPr="0052732C">
        <w:rPr>
          <w:rFonts w:ascii="Arial" w:hAnsi="Arial" w:cs="Arial"/>
          <w:b/>
          <w:bCs/>
          <w:sz w:val="20"/>
          <w:szCs w:val="20"/>
        </w:rPr>
        <w:t xml:space="preserve">Kryterium oceny ofert: </w:t>
      </w:r>
      <w:r w:rsidR="008D7624">
        <w:rPr>
          <w:rFonts w:ascii="Arial" w:hAnsi="Arial" w:cs="Arial"/>
          <w:b/>
          <w:bCs/>
          <w:sz w:val="20"/>
          <w:szCs w:val="20"/>
        </w:rPr>
        <w:t>czas reakcji</w:t>
      </w:r>
    </w:p>
    <w:p w14:paraId="28F87D61" w14:textId="77777777" w:rsidR="0052732C" w:rsidRPr="0052732C" w:rsidRDefault="0052732C" w:rsidP="0052732C">
      <w:pPr>
        <w:pStyle w:val="Akapitzlist"/>
        <w:spacing w:before="120" w:after="0" w:line="240" w:lineRule="auto"/>
        <w:ind w:left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</w:tblGrid>
      <w:tr w:rsidR="0052732C" w14:paraId="674BBE18" w14:textId="77777777" w:rsidTr="0052732C">
        <w:tc>
          <w:tcPr>
            <w:tcW w:w="8930" w:type="dxa"/>
            <w:shd w:val="clear" w:color="auto" w:fill="DBDBDB" w:themeFill="accent3" w:themeFillTint="66"/>
          </w:tcPr>
          <w:p w14:paraId="2F52358F" w14:textId="77777777" w:rsidR="0052732C" w:rsidRDefault="0052732C" w:rsidP="00A72EAF">
            <w:pPr>
              <w:pStyle w:val="Akapitzlist"/>
              <w:spacing w:before="120"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C8D9E8" w14:textId="4ADE618D" w:rsidR="008D7624" w:rsidRPr="008D7624" w:rsidRDefault="008D7624" w:rsidP="008D7624">
            <w:pPr>
              <w:spacing w:before="120"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D7624">
              <w:rPr>
                <w:rFonts w:ascii="Arial" w:hAnsi="Arial" w:cs="Arial"/>
                <w:bCs/>
                <w:sz w:val="18"/>
                <w:szCs w:val="18"/>
              </w:rPr>
              <w:t>Czas reakcji od momentu wezwania do odśnieżania w sytuacjach nagłych 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……</w:t>
            </w:r>
            <w:r w:rsidRPr="008D7624">
              <w:rPr>
                <w:rFonts w:ascii="Arial" w:hAnsi="Arial" w:cs="Arial"/>
                <w:bCs/>
                <w:sz w:val="18"/>
                <w:szCs w:val="18"/>
              </w:rPr>
              <w:t>……..h</w:t>
            </w:r>
          </w:p>
          <w:p w14:paraId="137414B9" w14:textId="5609E7FB" w:rsidR="0052732C" w:rsidRDefault="0052732C" w:rsidP="00A72EAF">
            <w:pPr>
              <w:pStyle w:val="Akapitzlist"/>
              <w:spacing w:before="120"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368245D" w14:textId="77777777" w:rsidR="0052732C" w:rsidRDefault="0052732C" w:rsidP="005273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  <w:lang w:eastAsia="pl-PL"/>
        </w:rPr>
      </w:pPr>
    </w:p>
    <w:p w14:paraId="41CBD81E" w14:textId="77777777" w:rsidR="008D7624" w:rsidRDefault="008D7624" w:rsidP="008D7624">
      <w:pPr>
        <w:spacing w:before="120"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(Należy podać konkretną ilość godzin, jednak nie więcej niż 2 godziny, z uwzględnieniem zasad oceny ofert podanych w pkt XVII SWZ)</w:t>
      </w:r>
    </w:p>
    <w:p w14:paraId="0E109AA2" w14:textId="77777777" w:rsidR="0052732C" w:rsidRDefault="0052732C" w:rsidP="00A72EAF">
      <w:pPr>
        <w:pStyle w:val="Akapitzlist"/>
        <w:spacing w:before="120" w:after="0" w:line="240" w:lineRule="auto"/>
        <w:ind w:left="568"/>
        <w:rPr>
          <w:rFonts w:ascii="Arial" w:hAnsi="Arial" w:cs="Arial"/>
          <w:sz w:val="20"/>
          <w:szCs w:val="20"/>
        </w:rPr>
      </w:pPr>
    </w:p>
    <w:p w14:paraId="32CFD220" w14:textId="77777777" w:rsidR="008D7624" w:rsidRPr="00EC4A49" w:rsidRDefault="008D7624" w:rsidP="00A72EAF">
      <w:pPr>
        <w:pStyle w:val="Akapitzlist"/>
        <w:spacing w:before="120" w:after="0" w:line="240" w:lineRule="auto"/>
        <w:ind w:left="568"/>
        <w:rPr>
          <w:rFonts w:ascii="Arial" w:hAnsi="Arial" w:cs="Arial"/>
          <w:sz w:val="20"/>
          <w:szCs w:val="20"/>
        </w:rPr>
      </w:pPr>
    </w:p>
    <w:p w14:paraId="65D23A0A" w14:textId="77777777" w:rsidR="0052732C" w:rsidRDefault="0052732C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02BF5555" w14:textId="77777777" w:rsidR="0052732C" w:rsidRDefault="0052732C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351029CC" w14:textId="4D098EFD" w:rsidR="003528A3" w:rsidRPr="00EC4A49" w:rsidRDefault="003528A3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EC4A49">
        <w:rPr>
          <w:rFonts w:ascii="Arial" w:hAnsi="Arial" w:cs="Arial"/>
          <w:b/>
          <w:sz w:val="20"/>
          <w:szCs w:val="20"/>
          <w:u w:val="single"/>
          <w:lang w:val="en-US"/>
        </w:rPr>
        <w:lastRenderedPageBreak/>
        <w:t>OŚWIADCZENIA:</w:t>
      </w:r>
    </w:p>
    <w:p w14:paraId="4820518C" w14:textId="77777777" w:rsidR="003528A3" w:rsidRPr="00970289" w:rsidRDefault="00970289" w:rsidP="00CB65C9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Cs/>
          <w:sz w:val="20"/>
          <w:szCs w:val="20"/>
        </w:rPr>
      </w:pPr>
      <w:r w:rsidRPr="00970289">
        <w:rPr>
          <w:rFonts w:ascii="Arial" w:hAnsi="Arial" w:cs="Arial"/>
          <w:bCs/>
          <w:sz w:val="20"/>
          <w:szCs w:val="20"/>
        </w:rPr>
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</w:r>
    </w:p>
    <w:p w14:paraId="1AE54AEB" w14:textId="77777777" w:rsidR="003528A3" w:rsidRPr="00EC4A49" w:rsidRDefault="00970289" w:rsidP="00CB65C9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970289">
        <w:rPr>
          <w:rFonts w:ascii="Arial" w:hAnsi="Arial" w:cs="Arial"/>
          <w:bCs/>
          <w:sz w:val="20"/>
          <w:szCs w:val="20"/>
        </w:rPr>
        <w:t>Oświadczamy</w:t>
      </w:r>
      <w:r w:rsidR="003528A3" w:rsidRPr="00EC4A49">
        <w:rPr>
          <w:rFonts w:ascii="Arial" w:hAnsi="Arial" w:cs="Arial"/>
          <w:b/>
          <w:sz w:val="20"/>
          <w:szCs w:val="20"/>
        </w:rPr>
        <w:t xml:space="preserve">, </w:t>
      </w:r>
      <w:r w:rsidR="003528A3" w:rsidRPr="00EC4A49">
        <w:rPr>
          <w:rFonts w:ascii="Arial" w:hAnsi="Arial" w:cs="Arial"/>
          <w:sz w:val="20"/>
          <w:szCs w:val="20"/>
        </w:rPr>
        <w:t>że uzyskaliśmy wszelkie informacje niezbędne do prawidłowego przygotowania i złożenia niniejszej oferty.</w:t>
      </w:r>
    </w:p>
    <w:p w14:paraId="6977D1CA" w14:textId="77777777" w:rsidR="003528A3" w:rsidRPr="00EC4A49" w:rsidRDefault="00970289" w:rsidP="00CB65C9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bCs/>
          <w:sz w:val="20"/>
          <w:szCs w:val="20"/>
        </w:rPr>
      </w:pPr>
      <w:r w:rsidRPr="00970289">
        <w:rPr>
          <w:rFonts w:ascii="Arial" w:hAnsi="Arial" w:cs="Arial"/>
          <w:bCs/>
          <w:sz w:val="20"/>
          <w:szCs w:val="20"/>
        </w:rPr>
        <w:t>Oświadczamy</w:t>
      </w:r>
      <w:r w:rsidR="003528A3" w:rsidRPr="00EC4A49">
        <w:rPr>
          <w:rFonts w:ascii="Arial" w:hAnsi="Arial" w:cs="Arial"/>
          <w:sz w:val="20"/>
          <w:szCs w:val="20"/>
        </w:rPr>
        <w:t xml:space="preserve">, że jesteśmy związani niniejszą ofertą na czas wskazany w SWZ. </w:t>
      </w:r>
    </w:p>
    <w:p w14:paraId="34B829F8" w14:textId="77777777" w:rsidR="003528A3" w:rsidRPr="00EC4A49" w:rsidRDefault="00970289" w:rsidP="00CB65C9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970289">
        <w:rPr>
          <w:rFonts w:ascii="Arial" w:hAnsi="Arial" w:cs="Arial"/>
          <w:bCs/>
          <w:sz w:val="20"/>
          <w:szCs w:val="20"/>
        </w:rPr>
        <w:t>Oświadczamy</w:t>
      </w:r>
      <w:r w:rsidR="003528A3" w:rsidRPr="00EC4A49">
        <w:rPr>
          <w:rFonts w:ascii="Arial" w:hAnsi="Arial" w:cs="Arial"/>
          <w:b/>
          <w:sz w:val="20"/>
          <w:szCs w:val="20"/>
        </w:rPr>
        <w:t xml:space="preserve">, </w:t>
      </w:r>
      <w:r w:rsidR="003528A3" w:rsidRPr="00EC4A49">
        <w:rPr>
          <w:rFonts w:ascii="Arial" w:hAnsi="Arial" w:cs="Arial"/>
          <w:sz w:val="20"/>
          <w:szCs w:val="20"/>
        </w:rPr>
        <w:t xml:space="preserve">że zapoznaliśmy się z projektem Umowy i postanowieniami określonymi w Załączniku nr 3 do SWZ </w:t>
      </w:r>
      <w:r w:rsidR="003528A3" w:rsidRPr="002D759A">
        <w:rPr>
          <w:rFonts w:ascii="Arial" w:hAnsi="Arial" w:cs="Arial"/>
          <w:sz w:val="20"/>
          <w:szCs w:val="20"/>
        </w:rPr>
        <w:t xml:space="preserve">i </w:t>
      </w:r>
      <w:bookmarkStart w:id="3" w:name="_Hlk69466758"/>
      <w:r w:rsidR="002D759A" w:rsidRPr="002D759A">
        <w:rPr>
          <w:rFonts w:ascii="Arial" w:hAnsi="Arial" w:cs="Arial"/>
          <w:sz w:val="20"/>
          <w:szCs w:val="20"/>
        </w:rPr>
        <w:t>zobowiązujemy się</w:t>
      </w:r>
      <w:bookmarkEnd w:id="3"/>
      <w:r w:rsidR="003528A3" w:rsidRPr="00EC4A49">
        <w:rPr>
          <w:rFonts w:ascii="Arial" w:hAnsi="Arial" w:cs="Arial"/>
          <w:sz w:val="20"/>
          <w:szCs w:val="20"/>
        </w:rPr>
        <w:t>, w przypadku wyboru naszej oferty, do  zawarcia umowy zgodnej z niniejszą ofertą, na warunkach w nich określonych.</w:t>
      </w:r>
    </w:p>
    <w:p w14:paraId="182EE50A" w14:textId="77777777" w:rsidR="003528A3" w:rsidRDefault="003528A3" w:rsidP="00CB65C9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EC4A49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EC4A49">
        <w:rPr>
          <w:rFonts w:ascii="Arial" w:hAnsi="Arial" w:cs="Arial"/>
          <w:sz w:val="20"/>
          <w:szCs w:val="20"/>
          <w:vertAlign w:val="superscript"/>
        </w:rPr>
        <w:t>1)</w:t>
      </w:r>
      <w:r w:rsidRPr="00EC4A49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 </w:t>
      </w:r>
    </w:p>
    <w:p w14:paraId="5A157138" w14:textId="77777777" w:rsidR="002D759A" w:rsidRPr="002D759A" w:rsidRDefault="002D759A" w:rsidP="002D759A">
      <w:pPr>
        <w:tabs>
          <w:tab w:val="left" w:pos="0"/>
        </w:tabs>
        <w:suppressAutoHyphens/>
        <w:spacing w:after="0"/>
        <w:ind w:left="764" w:right="57"/>
        <w:rPr>
          <w:rFonts w:ascii="Arial" w:hAnsi="Arial" w:cs="Arial"/>
          <w:sz w:val="16"/>
          <w:szCs w:val="16"/>
        </w:rPr>
      </w:pPr>
      <w:r w:rsidRPr="002D759A">
        <w:rPr>
          <w:rFonts w:ascii="Arial" w:hAnsi="Arial" w:cs="Arial"/>
          <w:i/>
          <w:sz w:val="16"/>
          <w:szCs w:val="16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03A56137" w14:textId="77777777" w:rsidR="002D759A" w:rsidRDefault="002D759A" w:rsidP="002D759A">
      <w:pPr>
        <w:tabs>
          <w:tab w:val="left" w:pos="0"/>
        </w:tabs>
        <w:suppressAutoHyphens/>
        <w:spacing w:after="0" w:line="360" w:lineRule="auto"/>
        <w:ind w:left="764" w:right="57"/>
        <w:rPr>
          <w:rFonts w:ascii="Arial" w:hAnsi="Arial" w:cs="Arial"/>
          <w:sz w:val="20"/>
          <w:szCs w:val="20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8"/>
        <w:gridCol w:w="3131"/>
        <w:gridCol w:w="3556"/>
      </w:tblGrid>
      <w:tr w:rsidR="002D759A" w:rsidRPr="004C10DF" w14:paraId="772A3413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7ABE5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Osoba wyznaczona do współpracy z Zamawiającym przy realizacji umowy:</w:t>
            </w:r>
          </w:p>
        </w:tc>
      </w:tr>
      <w:tr w:rsidR="002D759A" w:rsidRPr="004C10DF" w14:paraId="4AD3E201" w14:textId="77777777" w:rsidTr="004C10DF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1CAC79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imię i nazwisko: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116344" w14:textId="77777777" w:rsidR="002D759A" w:rsidRPr="004C10DF" w:rsidRDefault="002D759A" w:rsidP="00CB65C9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tel.: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A0237" w14:textId="77777777" w:rsidR="002D759A" w:rsidRPr="004C10DF" w:rsidRDefault="002D759A" w:rsidP="00CB65C9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</w:tr>
      <w:tr w:rsidR="002D759A" w:rsidRPr="004C10DF" w14:paraId="4899471E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21B07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Dokumenty składane wraz z ofertą:</w:t>
            </w:r>
          </w:p>
          <w:p w14:paraId="2923AD24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  <w:p w14:paraId="58B61080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  <w:p w14:paraId="5BA3D0D8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  <w:p w14:paraId="368FE036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759A" w:rsidRPr="004C10DF" w14:paraId="24AECDD4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A1906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OŚWIADCZENIE DOT. ODPOWIEDZIALNOŚCI KARNEJ</w:t>
            </w:r>
          </w:p>
        </w:tc>
      </w:tr>
      <w:tr w:rsidR="002D759A" w:rsidRPr="004C10DF" w14:paraId="63B1C94B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FEE7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i/>
                <w:sz w:val="20"/>
                <w:szCs w:val="20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684393C" w14:textId="77777777" w:rsidR="003528A3" w:rsidRPr="00EC4A49" w:rsidRDefault="003528A3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i/>
          <w:sz w:val="20"/>
          <w:szCs w:val="20"/>
        </w:rPr>
      </w:pPr>
    </w:p>
    <w:p w14:paraId="0994775C" w14:textId="38580753" w:rsidR="003528A3" w:rsidRPr="002D759A" w:rsidRDefault="00646A19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i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3528A3" w:rsidRPr="00EC4A49">
        <w:rPr>
          <w:rFonts w:ascii="Arial" w:hAnsi="Arial" w:cs="Arial"/>
          <w:b/>
          <w:sz w:val="20"/>
          <w:szCs w:val="20"/>
        </w:rPr>
        <w:lastRenderedPageBreak/>
        <w:t>Dla celów statystycznych zamawiający prosi  o podanie informacji o statusie Wykonawcy (zaznaczyć właściwą opcję):</w:t>
      </w:r>
    </w:p>
    <w:p w14:paraId="1FB3BF9E" w14:textId="77777777" w:rsidR="003528A3" w:rsidRPr="00EC4A49" w:rsidRDefault="003528A3" w:rsidP="00CB65C9">
      <w:pPr>
        <w:numPr>
          <w:ilvl w:val="0"/>
          <w:numId w:val="5"/>
        </w:numPr>
        <w:shd w:val="clear" w:color="auto" w:fill="D9D9D9"/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EC4A49">
        <w:rPr>
          <w:rFonts w:ascii="Arial" w:hAnsi="Arial" w:cs="Arial"/>
          <w:sz w:val="20"/>
          <w:szCs w:val="20"/>
        </w:rPr>
        <w:t>Mikroprzedsiębiorstwo</w:t>
      </w:r>
    </w:p>
    <w:p w14:paraId="4DCAD6E8" w14:textId="77777777" w:rsidR="003528A3" w:rsidRPr="00EC4A49" w:rsidRDefault="003528A3" w:rsidP="00CB65C9">
      <w:pPr>
        <w:numPr>
          <w:ilvl w:val="0"/>
          <w:numId w:val="5"/>
        </w:numPr>
        <w:shd w:val="clear" w:color="auto" w:fill="D9D9D9"/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EC4A49">
        <w:rPr>
          <w:rFonts w:ascii="Arial" w:hAnsi="Arial" w:cs="Arial"/>
          <w:sz w:val="20"/>
          <w:szCs w:val="20"/>
        </w:rPr>
        <w:t>Małe przedsiębiorstwo</w:t>
      </w:r>
    </w:p>
    <w:p w14:paraId="79A35932" w14:textId="77777777" w:rsidR="003528A3" w:rsidRPr="00EC4A49" w:rsidRDefault="003528A3" w:rsidP="00CB65C9">
      <w:pPr>
        <w:numPr>
          <w:ilvl w:val="0"/>
          <w:numId w:val="5"/>
        </w:numPr>
        <w:shd w:val="clear" w:color="auto" w:fill="D9D9D9"/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EC4A49">
        <w:rPr>
          <w:rFonts w:ascii="Arial" w:hAnsi="Arial" w:cs="Arial"/>
          <w:sz w:val="20"/>
          <w:szCs w:val="20"/>
        </w:rPr>
        <w:t>Średnie przedsiębiorstwo</w:t>
      </w:r>
    </w:p>
    <w:p w14:paraId="0AA1C7FB" w14:textId="77777777" w:rsidR="003528A3" w:rsidRPr="00EC4A49" w:rsidRDefault="003528A3" w:rsidP="00CB65C9">
      <w:pPr>
        <w:numPr>
          <w:ilvl w:val="0"/>
          <w:numId w:val="5"/>
        </w:numPr>
        <w:shd w:val="clear" w:color="auto" w:fill="D9D9D9"/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EC4A49">
        <w:rPr>
          <w:rFonts w:ascii="Arial" w:hAnsi="Arial" w:cs="Arial"/>
          <w:sz w:val="20"/>
          <w:szCs w:val="20"/>
        </w:rPr>
        <w:t>Inne</w:t>
      </w:r>
    </w:p>
    <w:p w14:paraId="7B81A28D" w14:textId="77777777" w:rsidR="003528A3" w:rsidRPr="00EC4A49" w:rsidRDefault="003528A3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46"/>
      </w:tblGrid>
      <w:tr w:rsidR="003528A3" w:rsidRPr="00EC4A49" w14:paraId="23DFD843" w14:textId="77777777" w:rsidTr="005404B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5E82B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EC4A49">
              <w:rPr>
                <w:rFonts w:ascii="Arial" w:hAnsi="Arial" w:cs="Arial"/>
                <w:b/>
                <w:sz w:val="20"/>
                <w:szCs w:val="20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897A9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EC4A49">
              <w:rPr>
                <w:rFonts w:ascii="Arial" w:hAnsi="Arial" w:cs="Arial"/>
                <w:b/>
                <w:sz w:val="20"/>
                <w:szCs w:val="20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EE04B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EC4A49">
              <w:rPr>
                <w:rFonts w:ascii="Arial" w:hAnsi="Arial" w:cs="Arial"/>
                <w:b/>
                <w:sz w:val="20"/>
                <w:szCs w:val="20"/>
              </w:rPr>
              <w:t>Obrót roczny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F9C65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b/>
                <w:sz w:val="20"/>
                <w:szCs w:val="20"/>
              </w:rPr>
              <w:t>Suma bilansowa</w:t>
            </w:r>
          </w:p>
        </w:tc>
      </w:tr>
      <w:tr w:rsidR="003528A3" w:rsidRPr="00EC4A49" w14:paraId="0E135651" w14:textId="77777777" w:rsidTr="005404B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848B2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9C401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10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1576B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2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383C7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2 mln Euro</w:t>
            </w:r>
          </w:p>
        </w:tc>
      </w:tr>
      <w:tr w:rsidR="003528A3" w:rsidRPr="00EC4A49" w14:paraId="3A7DD2E6" w14:textId="77777777" w:rsidTr="005404B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31FFE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F2074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50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CB910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10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47A20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10 mln Euro</w:t>
            </w:r>
          </w:p>
        </w:tc>
      </w:tr>
      <w:tr w:rsidR="003528A3" w:rsidRPr="00EC4A49" w14:paraId="6CA7F354" w14:textId="77777777" w:rsidTr="005404B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0A104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DD9AB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250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425FA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50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1ABC8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mniej, niż 43 mln Euro</w:t>
            </w:r>
          </w:p>
        </w:tc>
      </w:tr>
      <w:tr w:rsidR="003528A3" w:rsidRPr="00EC4A49" w14:paraId="1B6D3F67" w14:textId="77777777" w:rsidTr="005404B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ED39B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789EF9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7A31C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powyżej 50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91BD3" w14:textId="77777777" w:rsidR="003528A3" w:rsidRPr="00EC4A49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EC4A49">
              <w:rPr>
                <w:rFonts w:ascii="Arial" w:hAnsi="Arial" w:cs="Arial"/>
                <w:sz w:val="20"/>
                <w:szCs w:val="20"/>
              </w:rPr>
              <w:t>powyżej 43 mln Euro</w:t>
            </w:r>
          </w:p>
        </w:tc>
      </w:tr>
    </w:tbl>
    <w:p w14:paraId="49260C6A" w14:textId="77777777" w:rsidR="002D759A" w:rsidRDefault="002D759A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  <w:lang w:val="en-US"/>
        </w:rPr>
      </w:pPr>
    </w:p>
    <w:p w14:paraId="53B7089C" w14:textId="1511E2C4" w:rsidR="003528A3" w:rsidRPr="00EC4A49" w:rsidRDefault="00CB65C9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  <w:lang w:val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6A91BF0C" wp14:editId="77F5357D">
                <wp:extent cx="1836420" cy="7620"/>
                <wp:effectExtent l="0" t="0" r="0" b="0"/>
                <wp:docPr id="899313248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6420" cy="7620"/>
                          <a:chOff x="0" y="0"/>
                          <a:chExt cx="2892" cy="12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81" cy="2"/>
                            <a:chOff x="6" y="6"/>
                            <a:chExt cx="2881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8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81"/>
                                <a:gd name="T2" fmla="+- 0 2886 6"/>
                                <a:gd name="T3" fmla="*/ T2 w 28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81">
                                  <a:moveTo>
                                    <a:pt x="0" y="0"/>
                                  </a:moveTo>
                                  <a:lnTo>
                                    <a:pt x="288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9F47D7" id="Grupa 3" o:spid="_x0000_s1026" style="width:144.6pt;height:.6pt;mso-position-horizontal-relative:char;mso-position-vertical-relative:line" coordsize="289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">
                <v:group id="Group 3" o:spid="_x0000_s1027" style="position:absolute;left:6;top:6;width:2881;height:2" coordorigin="6,6" coordsize="28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6;top:6;width:2881;height:2;visibility:visible;mso-wrap-style:square;v-text-anchor:top" coordsize="28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" path="m,l2880,e" filled="f" strokeweight=".20464mm">
                    <v:path arrowok="t" o:connecttype="custom" o:connectlocs="0,0;2880,0" o:connectangles="0,0"/>
                  </v:shape>
                </v:group>
                <w10:anchorlock/>
              </v:group>
            </w:pict>
          </mc:Fallback>
        </mc:AlternateContent>
      </w:r>
    </w:p>
    <w:p w14:paraId="2FD23B2A" w14:textId="77777777" w:rsidR="003528A3" w:rsidRPr="00EC4A49" w:rsidRDefault="003528A3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EC4A49">
        <w:rPr>
          <w:rFonts w:ascii="Arial" w:hAnsi="Arial" w:cs="Arial"/>
          <w:sz w:val="20"/>
          <w:szCs w:val="20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F3482B7" w14:textId="77777777" w:rsidR="001B754C" w:rsidRPr="00EC4A49" w:rsidRDefault="001B754C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0C8772C3" w14:textId="77777777" w:rsidR="001B754C" w:rsidRPr="00EC4A49" w:rsidRDefault="001B754C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Times New Roman" w:hAnsi="Arial" w:cs="Arial"/>
          <w:b/>
          <w:bCs/>
          <w:lang w:eastAsia="pl-PL"/>
        </w:rPr>
      </w:pPr>
    </w:p>
    <w:p w14:paraId="434A52DE" w14:textId="77777777" w:rsidR="001B754C" w:rsidRPr="00EC4A49" w:rsidRDefault="001B754C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Times New Roman" w:hAnsi="Arial" w:cs="Arial"/>
          <w:b/>
          <w:bCs/>
          <w:lang w:eastAsia="pl-PL"/>
        </w:rPr>
      </w:pPr>
    </w:p>
    <w:p w14:paraId="1559F90D" w14:textId="77777777" w:rsidR="00EC050D" w:rsidRPr="00EC4A49" w:rsidRDefault="00EC050D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Times New Roman" w:hAnsi="Arial" w:cs="Arial"/>
          <w:b/>
          <w:bCs/>
          <w:lang w:eastAsia="pl-PL"/>
        </w:rPr>
      </w:pPr>
    </w:p>
    <w:p w14:paraId="37B41880" w14:textId="77777777" w:rsidR="00EC050D" w:rsidRPr="00EC4A49" w:rsidRDefault="00EC050D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Times New Roman" w:hAnsi="Arial" w:cs="Arial"/>
          <w:b/>
          <w:bCs/>
          <w:lang w:eastAsia="pl-PL"/>
        </w:rPr>
      </w:pPr>
    </w:p>
    <w:p w14:paraId="131CC9DC" w14:textId="77777777" w:rsidR="00EC050D" w:rsidRPr="00EC4A49" w:rsidRDefault="00EC050D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Times New Roman" w:hAnsi="Arial" w:cs="Arial"/>
          <w:b/>
          <w:bCs/>
          <w:lang w:eastAsia="pl-PL"/>
        </w:rPr>
      </w:pPr>
    </w:p>
    <w:p w14:paraId="5278AADA" w14:textId="77777777" w:rsidR="002D759A" w:rsidRDefault="002D759A" w:rsidP="002D759A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i/>
          <w:color w:val="FF0000"/>
          <w:sz w:val="20"/>
          <w:szCs w:val="20"/>
        </w:rPr>
      </w:pPr>
      <w:bookmarkStart w:id="4" w:name="_Hlk178854509"/>
      <w:r w:rsidRPr="00EC4A49">
        <w:rPr>
          <w:rFonts w:ascii="Arial" w:hAnsi="Arial" w:cs="Arial"/>
          <w:b/>
          <w:i/>
          <w:color w:val="FF0000"/>
          <w:sz w:val="20"/>
          <w:szCs w:val="20"/>
        </w:rPr>
        <w:t>(</w:t>
      </w:r>
      <w:r w:rsidRPr="002D759A">
        <w:rPr>
          <w:rFonts w:ascii="Arial" w:hAnsi="Arial" w:cs="Arial"/>
          <w:b/>
          <w:i/>
          <w:color w:val="FF0000"/>
          <w:sz w:val="16"/>
          <w:szCs w:val="16"/>
        </w:rPr>
        <w:t>dokument należy podpisać kwalifikowanym podpisem elektronicznym lub elektronicznym podpisem zaufanym lub podpisem osobistym przez osobę lub osoby umocowane do złożenia podpisu w imieniu Wykonawcy)</w:t>
      </w:r>
      <w:bookmarkEnd w:id="4"/>
    </w:p>
    <w:p w14:paraId="7A3F544B" w14:textId="77777777" w:rsidR="00EC050D" w:rsidRPr="00EC4A49" w:rsidRDefault="00EC050D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Times New Roman" w:hAnsi="Arial" w:cs="Arial"/>
          <w:b/>
          <w:bCs/>
          <w:lang w:eastAsia="pl-PL"/>
        </w:rPr>
      </w:pPr>
    </w:p>
    <w:sectPr w:rsidR="00EC050D" w:rsidRPr="00EC4A49" w:rsidSect="00EC4A49">
      <w:headerReference w:type="default" r:id="rId8"/>
      <w:footerReference w:type="default" r:id="rId9"/>
      <w:headerReference w:type="first" r:id="rId10"/>
      <w:pgSz w:w="11906" w:h="16838"/>
      <w:pgMar w:top="1135" w:right="1080" w:bottom="1276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85A31" w14:textId="77777777" w:rsidR="004C10DF" w:rsidRDefault="004C10DF" w:rsidP="00597E0F">
      <w:pPr>
        <w:spacing w:after="0" w:line="240" w:lineRule="auto"/>
      </w:pPr>
      <w:r>
        <w:separator/>
      </w:r>
    </w:p>
  </w:endnote>
  <w:endnote w:type="continuationSeparator" w:id="0">
    <w:p w14:paraId="5663E8B9" w14:textId="77777777" w:rsidR="004C10DF" w:rsidRDefault="004C10DF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8B1F5" w14:textId="77777777" w:rsidR="00EA19EE" w:rsidRPr="00F221CE" w:rsidRDefault="00EA19EE" w:rsidP="005C7BB8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>
      <w:rPr>
        <w:sz w:val="16"/>
        <w:szCs w:val="16"/>
      </w:rPr>
      <w:t xml:space="preserve"> </w:t>
    </w:r>
  </w:p>
  <w:p w14:paraId="112FB828" w14:textId="77777777" w:rsidR="00EA19EE" w:rsidRPr="00D47DF8" w:rsidRDefault="00EA19EE" w:rsidP="00D47DF8">
    <w:pPr>
      <w:pStyle w:val="Stopka"/>
      <w:jc w:val="right"/>
      <w:rPr>
        <w:sz w:val="18"/>
        <w:szCs w:val="18"/>
      </w:rPr>
    </w:pPr>
    <w:r w:rsidRPr="00377324">
      <w:rPr>
        <w:sz w:val="18"/>
        <w:szCs w:val="18"/>
      </w:rPr>
      <w:t xml:space="preserve">Strona </w:t>
    </w:r>
    <w:r w:rsidRPr="00377324">
      <w:rPr>
        <w:b/>
        <w:bCs/>
        <w:sz w:val="18"/>
        <w:szCs w:val="18"/>
      </w:rPr>
      <w:fldChar w:fldCharType="begin"/>
    </w:r>
    <w:r w:rsidRPr="00377324">
      <w:rPr>
        <w:b/>
        <w:bCs/>
        <w:sz w:val="18"/>
        <w:szCs w:val="18"/>
      </w:rPr>
      <w:instrText>PAGE</w:instrText>
    </w:r>
    <w:r w:rsidRPr="0037732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</w:t>
    </w:r>
    <w:r w:rsidRPr="00377324">
      <w:rPr>
        <w:b/>
        <w:bCs/>
        <w:sz w:val="18"/>
        <w:szCs w:val="18"/>
      </w:rPr>
      <w:fldChar w:fldCharType="end"/>
    </w:r>
    <w:r w:rsidRPr="00377324">
      <w:rPr>
        <w:sz w:val="18"/>
        <w:szCs w:val="18"/>
      </w:rPr>
      <w:t xml:space="preserve"> z </w:t>
    </w:r>
    <w:r w:rsidRPr="00377324">
      <w:rPr>
        <w:b/>
        <w:bCs/>
        <w:sz w:val="18"/>
        <w:szCs w:val="18"/>
      </w:rPr>
      <w:fldChar w:fldCharType="begin"/>
    </w:r>
    <w:r w:rsidRPr="00377324">
      <w:rPr>
        <w:b/>
        <w:bCs/>
        <w:sz w:val="18"/>
        <w:szCs w:val="18"/>
      </w:rPr>
      <w:instrText>NUMPAGES</w:instrText>
    </w:r>
    <w:r w:rsidRPr="0037732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139</w:t>
    </w:r>
    <w:r w:rsidRPr="0037732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D3E66" w14:textId="77777777" w:rsidR="004C10DF" w:rsidRDefault="004C10DF" w:rsidP="00597E0F">
      <w:pPr>
        <w:spacing w:after="0" w:line="240" w:lineRule="auto"/>
      </w:pPr>
      <w:r>
        <w:separator/>
      </w:r>
    </w:p>
  </w:footnote>
  <w:footnote w:type="continuationSeparator" w:id="0">
    <w:p w14:paraId="15EBCE9E" w14:textId="77777777" w:rsidR="004C10DF" w:rsidRDefault="004C10DF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3FC4B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2FF29633" w14:textId="77777777" w:rsidR="00EA19EE" w:rsidRDefault="00EA19EE" w:rsidP="007C1268">
    <w:pPr>
      <w:pStyle w:val="Nagwek"/>
      <w:rPr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02477" w14:textId="0A50160E" w:rsidR="007F34B3" w:rsidRDefault="00C6108F" w:rsidP="007F34B3">
    <w:pPr>
      <w:pStyle w:val="Nagwek"/>
      <w:jc w:val="right"/>
      <w:rPr>
        <w:rFonts w:cs="Calibri"/>
        <w:b/>
        <w:sz w:val="20"/>
        <w:szCs w:val="20"/>
      </w:rPr>
    </w:pPr>
    <w:r w:rsidRPr="003B4C5B">
      <w:rPr>
        <w:rFonts w:ascii="Roboto" w:hAnsi="Roboto"/>
        <w:i/>
        <w:iCs/>
        <w:sz w:val="18"/>
        <w:szCs w:val="18"/>
      </w:rPr>
      <w:t xml:space="preserve">Załącznik nr </w:t>
    </w:r>
    <w:r>
      <w:rPr>
        <w:rFonts w:ascii="Roboto" w:hAnsi="Roboto"/>
        <w:i/>
        <w:iCs/>
        <w:sz w:val="18"/>
        <w:szCs w:val="18"/>
      </w:rPr>
      <w:t>1</w:t>
    </w:r>
    <w:r w:rsidRPr="003B4C5B">
      <w:rPr>
        <w:rFonts w:ascii="Roboto" w:hAnsi="Roboto"/>
        <w:i/>
        <w:iCs/>
        <w:sz w:val="18"/>
        <w:szCs w:val="18"/>
      </w:rPr>
      <w:t xml:space="preserve"> do postępowania </w:t>
    </w:r>
    <w:r>
      <w:rPr>
        <w:rFonts w:ascii="Roboto" w:hAnsi="Roboto"/>
        <w:i/>
        <w:iCs/>
        <w:sz w:val="18"/>
        <w:szCs w:val="18"/>
      </w:rPr>
      <w:t>PN</w:t>
    </w:r>
    <w:r w:rsidR="008D7624">
      <w:rPr>
        <w:rFonts w:ascii="Roboto" w:hAnsi="Roboto"/>
        <w:i/>
        <w:iCs/>
        <w:sz w:val="18"/>
        <w:szCs w:val="18"/>
      </w:rPr>
      <w:t>10</w:t>
    </w:r>
    <w:r>
      <w:rPr>
        <w:rFonts w:ascii="Roboto" w:hAnsi="Roboto"/>
        <w:i/>
        <w:iCs/>
        <w:sz w:val="18"/>
        <w:szCs w:val="18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6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1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1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2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33" w15:restartNumberingAfterBreak="0">
    <w:nsid w:val="2CED4BFC"/>
    <w:multiLevelType w:val="hybridMultilevel"/>
    <w:tmpl w:val="EB30510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FE46DAC"/>
    <w:multiLevelType w:val="hybridMultilevel"/>
    <w:tmpl w:val="9B7C861E"/>
    <w:lvl w:ilvl="0" w:tplc="C44C0A9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D51651"/>
    <w:multiLevelType w:val="multilevel"/>
    <w:tmpl w:val="D1C2B2B6"/>
    <w:lvl w:ilvl="0">
      <w:start w:val="1"/>
      <w:numFmt w:val="decimal"/>
      <w:lvlText w:val="%1."/>
      <w:lvlJc w:val="left"/>
      <w:pPr>
        <w:ind w:left="764" w:hanging="680"/>
      </w:pPr>
      <w:rPr>
        <w:rFonts w:ascii="Arial" w:eastAsia="Trebuchet MS" w:hAnsi="Arial" w:cs="Arial" w:hint="default"/>
        <w:b w:val="0"/>
        <w:bCs/>
        <w:spacing w:val="-1"/>
        <w:sz w:val="20"/>
        <w:szCs w:val="20"/>
      </w:rPr>
    </w:lvl>
    <w:lvl w:ilvl="1">
      <w:start w:val="1"/>
      <w:numFmt w:val="decimal"/>
      <w:lvlText w:val="%1.%2."/>
      <w:lvlJc w:val="left"/>
      <w:pPr>
        <w:ind w:left="116" w:hanging="461"/>
      </w:pPr>
      <w:rPr>
        <w:rFonts w:ascii="Trebuchet MS" w:eastAsia="Trebuchet MS" w:hAnsi="Trebuchet MS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1712" w:hanging="4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61" w:hanging="4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09" w:hanging="4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7" w:hanging="4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5" w:hanging="4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4" w:hanging="4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2" w:hanging="461"/>
      </w:pPr>
      <w:rPr>
        <w:rFonts w:hint="default"/>
      </w:rPr>
    </w:lvl>
  </w:abstractNum>
  <w:abstractNum w:abstractNumId="37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4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907655">
    <w:abstractNumId w:val="41"/>
  </w:num>
  <w:num w:numId="2" w16cid:durableId="1010914759">
    <w:abstractNumId w:val="32"/>
  </w:num>
  <w:num w:numId="3" w16cid:durableId="180124381">
    <w:abstractNumId w:val="31"/>
  </w:num>
  <w:num w:numId="4" w16cid:durableId="1168668723">
    <w:abstractNumId w:val="36"/>
  </w:num>
  <w:num w:numId="5" w16cid:durableId="3115145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52248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31625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31F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8A2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0E52"/>
    <w:rsid w:val="000E1673"/>
    <w:rsid w:val="000E1DC5"/>
    <w:rsid w:val="000E2844"/>
    <w:rsid w:val="000E321F"/>
    <w:rsid w:val="000E3A21"/>
    <w:rsid w:val="000E3D6E"/>
    <w:rsid w:val="000E3EF3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1BC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5B68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5E3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54C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0D74"/>
    <w:rsid w:val="00241278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C9A"/>
    <w:rsid w:val="00245FE2"/>
    <w:rsid w:val="0024642A"/>
    <w:rsid w:val="00246473"/>
    <w:rsid w:val="0024734B"/>
    <w:rsid w:val="00250C4D"/>
    <w:rsid w:val="00250DA2"/>
    <w:rsid w:val="0025119C"/>
    <w:rsid w:val="00251812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5BEB"/>
    <w:rsid w:val="00256616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42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5F77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59A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11E"/>
    <w:rsid w:val="00343428"/>
    <w:rsid w:val="00343F1D"/>
    <w:rsid w:val="00344EC1"/>
    <w:rsid w:val="00344F5D"/>
    <w:rsid w:val="0034544D"/>
    <w:rsid w:val="003458A9"/>
    <w:rsid w:val="0034662B"/>
    <w:rsid w:val="0034693C"/>
    <w:rsid w:val="00346E10"/>
    <w:rsid w:val="00346E5B"/>
    <w:rsid w:val="0034701E"/>
    <w:rsid w:val="0034764B"/>
    <w:rsid w:val="00347DA1"/>
    <w:rsid w:val="00350B7B"/>
    <w:rsid w:val="0035106A"/>
    <w:rsid w:val="00351B2E"/>
    <w:rsid w:val="00352603"/>
    <w:rsid w:val="003528A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0A26"/>
    <w:rsid w:val="00360D8A"/>
    <w:rsid w:val="00361128"/>
    <w:rsid w:val="003611AD"/>
    <w:rsid w:val="00361A69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035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0F"/>
    <w:rsid w:val="00401E45"/>
    <w:rsid w:val="0040334C"/>
    <w:rsid w:val="004040C7"/>
    <w:rsid w:val="0040439C"/>
    <w:rsid w:val="004044A2"/>
    <w:rsid w:val="004047BC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4A7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88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AA5"/>
    <w:rsid w:val="00476D06"/>
    <w:rsid w:val="004775FE"/>
    <w:rsid w:val="00477E7E"/>
    <w:rsid w:val="004804BF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4FD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0DF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6F9C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B2E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2732C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4B7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A5E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162D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2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2BD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5C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3AA2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19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3B39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655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85D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1D9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C1C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88E"/>
    <w:rsid w:val="006F49BC"/>
    <w:rsid w:val="006F4BAF"/>
    <w:rsid w:val="006F4ECA"/>
    <w:rsid w:val="006F5DB5"/>
    <w:rsid w:val="006F6002"/>
    <w:rsid w:val="006F638A"/>
    <w:rsid w:val="006F6D57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99D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35C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2873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296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5D04"/>
    <w:rsid w:val="007B6292"/>
    <w:rsid w:val="007B6398"/>
    <w:rsid w:val="007B6F31"/>
    <w:rsid w:val="007B7315"/>
    <w:rsid w:val="007B73F4"/>
    <w:rsid w:val="007B75AC"/>
    <w:rsid w:val="007B770F"/>
    <w:rsid w:val="007B7A39"/>
    <w:rsid w:val="007C1268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34B3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B5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28F2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3C1D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978A1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624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39F7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74F3"/>
    <w:rsid w:val="0095799B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289"/>
    <w:rsid w:val="00970B3D"/>
    <w:rsid w:val="00970E2F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2E2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D7E"/>
    <w:rsid w:val="00997EFC"/>
    <w:rsid w:val="009A01E9"/>
    <w:rsid w:val="009A060C"/>
    <w:rsid w:val="009A07F4"/>
    <w:rsid w:val="009A0FCE"/>
    <w:rsid w:val="009A1552"/>
    <w:rsid w:val="009A1ABD"/>
    <w:rsid w:val="009A2279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589"/>
    <w:rsid w:val="009B0F83"/>
    <w:rsid w:val="009B1354"/>
    <w:rsid w:val="009B23D2"/>
    <w:rsid w:val="009B2CA1"/>
    <w:rsid w:val="009B2D69"/>
    <w:rsid w:val="009B3034"/>
    <w:rsid w:val="009B32B0"/>
    <w:rsid w:val="009B3D19"/>
    <w:rsid w:val="009B3F31"/>
    <w:rsid w:val="009B46E2"/>
    <w:rsid w:val="009B4AC3"/>
    <w:rsid w:val="009B5591"/>
    <w:rsid w:val="009B56B1"/>
    <w:rsid w:val="009B5A03"/>
    <w:rsid w:val="009B622B"/>
    <w:rsid w:val="009B65FF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282"/>
    <w:rsid w:val="00A26836"/>
    <w:rsid w:val="00A26EF1"/>
    <w:rsid w:val="00A27577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A4E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67EBA"/>
    <w:rsid w:val="00A70294"/>
    <w:rsid w:val="00A70D4F"/>
    <w:rsid w:val="00A70E00"/>
    <w:rsid w:val="00A71963"/>
    <w:rsid w:val="00A71B36"/>
    <w:rsid w:val="00A71DC2"/>
    <w:rsid w:val="00A72ABF"/>
    <w:rsid w:val="00A72D2F"/>
    <w:rsid w:val="00A72EAF"/>
    <w:rsid w:val="00A73DDA"/>
    <w:rsid w:val="00A73FAD"/>
    <w:rsid w:val="00A74582"/>
    <w:rsid w:val="00A74747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0CD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0DC7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CA6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6EC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01E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63F5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74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3BC1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3D0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0FB"/>
    <w:rsid w:val="00C44427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08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5C9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11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5F8"/>
    <w:rsid w:val="00D2782E"/>
    <w:rsid w:val="00D30170"/>
    <w:rsid w:val="00D303B5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57B2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831"/>
    <w:rsid w:val="00D70CD2"/>
    <w:rsid w:val="00D716AA"/>
    <w:rsid w:val="00D71DC6"/>
    <w:rsid w:val="00D731EE"/>
    <w:rsid w:val="00D73815"/>
    <w:rsid w:val="00D738FB"/>
    <w:rsid w:val="00D73C31"/>
    <w:rsid w:val="00D73EF6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2AD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1C8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172C"/>
    <w:rsid w:val="00E52223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2373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19B"/>
    <w:rsid w:val="00EC050D"/>
    <w:rsid w:val="00EC05F9"/>
    <w:rsid w:val="00EC0625"/>
    <w:rsid w:val="00EC0A75"/>
    <w:rsid w:val="00EC1929"/>
    <w:rsid w:val="00EC19B6"/>
    <w:rsid w:val="00EC1C1B"/>
    <w:rsid w:val="00EC4A49"/>
    <w:rsid w:val="00EC52FD"/>
    <w:rsid w:val="00EC5482"/>
    <w:rsid w:val="00EC5513"/>
    <w:rsid w:val="00EC5691"/>
    <w:rsid w:val="00EC66F9"/>
    <w:rsid w:val="00EC7233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62C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EB8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4DE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35A1"/>
    <w:rsid w:val="00F836E1"/>
    <w:rsid w:val="00F8375F"/>
    <w:rsid w:val="00F84598"/>
    <w:rsid w:val="00F846A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97859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666A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9CF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08AC7"/>
  <w15:docId w15:val="{5105526A-F2F9-47F4-81A6-42BDDD9DA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uiPriority w:val="99"/>
    <w:unhideWhenUsed/>
    <w:rsid w:val="00C46061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link w:val="Nagwek3"/>
    <w:uiPriority w:val="9"/>
    <w:semiHidden/>
    <w:rsid w:val="0057195E"/>
    <w:rPr>
      <w:rFonts w:ascii="Cambria" w:eastAsia="Times New Roman" w:hAnsi="Cambria" w:cs="Times New Roman"/>
      <w:b/>
      <w:bCs/>
      <w:color w:val="4F81BD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616F1A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545A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 w:val="22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1"/>
      </w:numPr>
    </w:pPr>
  </w:style>
  <w:style w:type="numbering" w:customStyle="1" w:styleId="WWNum61">
    <w:name w:val="WWNum61"/>
    <w:basedOn w:val="Bezlisty"/>
    <w:rsid w:val="00477E7E"/>
    <w:pPr>
      <w:numPr>
        <w:numId w:val="2"/>
      </w:numPr>
    </w:pPr>
  </w:style>
  <w:style w:type="numbering" w:customStyle="1" w:styleId="WWNum63">
    <w:name w:val="WWNum63"/>
    <w:basedOn w:val="Bezlisty"/>
    <w:rsid w:val="00477E7E"/>
    <w:pPr>
      <w:numPr>
        <w:numId w:val="3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NagwekZnak1">
    <w:name w:val="Nagłówek Znak1"/>
    <w:uiPriority w:val="99"/>
    <w:rsid w:val="007F34B3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Pędziwiatr Iwona</dc:creator>
  <cp:keywords/>
  <cp:lastModifiedBy>Iwona Pędziwiatr</cp:lastModifiedBy>
  <cp:revision>2</cp:revision>
  <cp:lastPrinted>2024-10-09T11:05:00Z</cp:lastPrinted>
  <dcterms:created xsi:type="dcterms:W3CDTF">2024-10-22T14:14:00Z</dcterms:created>
  <dcterms:modified xsi:type="dcterms:W3CDTF">2024-10-22T14:14:00Z</dcterms:modified>
</cp:coreProperties>
</file>